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Сердечно-сосудистая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19:42 МСК · База обновлена: 27.08.2026, 19:39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СРЕДИ ТИБИАЛЬНЫХ AРТЕРИЙ РЕЖЕ ВСЕГО ПОРАЖАЕТСЯ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тибиоперонеальный ствол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задняя большеберцовая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малоберцовая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передняя большеберцовая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малоберцовая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ПРЕДПОЧТИТЕЛЬНОЙ МЕДИКАМЕНТОЗНОЙ ТЕРАПИИ У БОЛЬНЫХ С ВАЗОСПАСТИЧЕСКОЙ СТЕНОКАРДИЕЙ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бета-блокаторы и аспирин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нитраты и аспирин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антагонисты кальция, нитраты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статины и антикоагулянты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антагонисты кальция, нитраты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ЖЕЛУДОЧКОВУЮ ТАХИКАРДИЮ ВО ВРЕМЯ ЭЛЕКТРОФИЗИОЛОГИЧЕСКОГО ИССЛЕДОВАНИЯ СЕРДЦА ЦЕЛЕНАПРАВЛЕННО ВЫЗЫВАЮТ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программированной стимуляцией правого желудочка 2-мя, 3-мя экстрастимулами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учащающей стимуляцией правого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программированной стимуляцией правого желудочка одним экстрастимулом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постоянной стимуляцией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программированной стимуляцией правого желудочка 2-мя, 3-мя экстрастимулами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У БОЛЬНЫХ ХСН И СНИЖЕННОЙ ФВ ЛЖ (≤ 35%) ПРОВЕДЕНИЕ КОРОНАРНОГО ШУНТИРОВАНИЯ РЕКОМЕНДУЕТСЯ ПРИ ВЫРАЖЕННОМ СТЕНОЗЕ </w:t>
      </w:r>
      <w:r>
        <w:rPr>
          <w:b w:val="0"/>
          <w:i w:val="0"/>
        </w:rPr>
        <w:t>______________________</w:t>
      </w:r>
      <w:r>
        <w:rPr>
          <w:b w:val="0"/>
          <w:i w:val="0"/>
        </w:rPr>
        <w:t xml:space="preserve">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правой коронарной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ствола левой коронарной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передней нисходящей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огибающей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ствола левой коронарной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КОСВЕННЫМ ПРИЗНАКОМ РЕТРОГРАДНОГО КРОВОТОКА В ИНТЕРКОСТАЛЬНЫХ АРТЕРИЯХ ПРИ КОАРКТАЦИИ АОРТЫ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гипертрофию грудных мышц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узурацию рёбер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пред- и постстенотическое расширение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расширение подключичных артерий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узурацию рёбер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ВЫЯВЛЕНИИ НАЛИЧИЯ ДОПОЛНИТЕЛЬНОГО ПРОВОДЯЩЕГО ПУТИ С БЫСТРЫМИ ПРОВОДЯЩИМИ СВОЙСТВАМИ (ЭРП ДПП МЕНЕЕ 260 МС) ЦЕЛЕСООБРАЗНО РАССМОТРЕТЬ ВОПРОС О ВЫПОЛНЕНИИ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имплантации ИКД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катетерной аблации ДПП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РЧА устьев легочных вен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катетерной аблации ДПП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«ЗОЛОТЫМ СТАНДАРТОМ» ЛЕЧЕНИЯ КОАРКТАЦИИ АОРТЫ У ДЕТЕЙ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прямая истмопластика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протезирование участка дуги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непрямая истмопластика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косой расширенный анастомоз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косой расширенный анастомоз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ПОДОЗРЕНИИ ГЕНЕТИЧЕСКИ ДЕТЕРМИНИРОВАННЫХ ЖЕЛУДОЧКОВЫХ НАРУШЕНИЙ РИТМА СЕРДЦА СЛЕДУЕТ ОБРАТИТЬ ВНИМАНИЕ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случаи внезапных и необъяснимых смертей близких родственников в молодом возрасте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уровень и регулярность физических нагрузок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оперативные вмешательства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принимаемые лекарственные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случаи внезапных и необъяснимых смертей близких родственников в молодом возрасте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 КЛАССИФИКАЦИИ ОСТРОЙ АРТЕРИАЛЬНОЙ НЕПРОХОДИМОСТИ, ПРЕДЛОЖЕННОЙ И.И.ЗАТЕВАХИНЫМ, 3Б СТЕПЕНЬ ИШЕМИИ КЛИНИЧЕСКИ ПРОЯВЛЯЕТСЯ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параличом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дистальной контрактурой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тотальной контрактурой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субфасциальным отёком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тотальной контрактурой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ГИСТОЛОГИЧЕСКИ СТЕНКА АНОМАЛЬНО ДРЕНИРУЮЩИХСЯ ЛЕГОЧНЫХ ВЕН СХОДНА ПО СТРУКТУРЕ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легочной артерией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нормальными легочными венами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системными венами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периферическими артериями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системными венами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Сердечно-сосудистая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